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65055402" name="b1586010-2a73-11f0-b099-89d5ae66b7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1274251" name="b1586010-2a73-11f0-b099-89d5ae66b7b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1103</w:t>
            </w:r>
          </w:p>
          <w:p>
            <w:pPr>
              <w:spacing w:before="0" w:after="0" w:line="240" w:lineRule="auto"/>
            </w:pPr>
            <w:r>
              <w:t>1103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67432101" name="7dca8880-2a79-11f0-9f0c-b5d6f68f12e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8159176" name="7dca8880-2a79-11f0-9f0c-b5d6f68f12e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17184039" name="4e6050b0-2a84-11f0-ba37-499432afda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4949632" name="4e6050b0-2a84-11f0-ba37-499432afdaff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1103</w:t>
            </w:r>
          </w:p>
          <w:p>
            <w:pPr>
              <w:spacing w:before="0" w:after="0" w:line="240" w:lineRule="auto"/>
            </w:pPr>
            <w:r>
              <w:t>1103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58560909" name="1b5ea6d0-2a7a-11f0-8d25-c305187fca8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6492321" name="1b5ea6d0-2a7a-11f0-8d25-c305187fca8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1105</w:t>
            </w:r>
          </w:p>
          <w:p>
            <w:pPr>
              <w:spacing w:before="0" w:after="0" w:line="240" w:lineRule="auto"/>
            </w:pPr>
            <w:r>
              <w:t>1105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89637798" name="5fb097e0-2a7e-11f0-948f-3dec11648ee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5594734" name="5fb097e0-2a7e-11f0-948f-3dec11648ee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506960469" name="36358e80-2a82-11f0-8a5f-999f00235b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3993822" name="36358e80-2a82-11f0-8a5f-999f00235bea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Original Restaurant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32265902" name="51717dc0-2a83-11f0-91ca-afb1ea901f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2511583" name="51717dc0-2a83-11f0-91ca-afb1ea901fd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1103</w:t>
            </w:r>
          </w:p>
          <w:p>
            <w:pPr>
              <w:spacing w:before="0" w:after="0" w:line="240" w:lineRule="auto"/>
            </w:pPr>
            <w:r>
              <w:t>1103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59687291" name="8450cd30-2a7a-11f0-8fb4-eb2cbeea1b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5345719" name="8450cd30-2a7a-11f0-8fb4-eb2cbeea1b3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1105</w:t>
            </w:r>
          </w:p>
          <w:p>
            <w:pPr>
              <w:spacing w:before="0" w:after="0" w:line="240" w:lineRule="auto"/>
            </w:pPr>
            <w:r>
              <w:t>1105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und Tapete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91679049" name="20b4ac10-2a7f-11f0-9194-018699d86d5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530152" name="20b4ac10-2a7f-11f0-9194-018699d86d5b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1105</w:t>
            </w:r>
          </w:p>
          <w:p>
            <w:pPr>
              <w:spacing w:before="0" w:after="0" w:line="240" w:lineRule="auto"/>
            </w:pPr>
            <w:r>
              <w:t>1105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Fassadenputz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90260006" name="e6d48a60-2a7e-11f0-9f03-db8e1cfa230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3229293" name="e6d48a60-2a7e-11f0-9f03-db8e1cfa2304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1103</w:t>
            </w:r>
          </w:p>
          <w:p>
            <w:pPr>
              <w:spacing w:before="0" w:after="0" w:line="240" w:lineRule="auto"/>
            </w:pPr>
            <w:r>
              <w:t>1103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alter Teppichkleber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2895328" name="4d32bc40-2a7b-11f0-ac45-2db05e3fd5e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7748688" name="4d32bc40-2a7b-11f0-ac45-2db05e3fd5e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1OG</w:t>
            </w:r>
          </w:p>
        </w:tc>
        <w:tc>
          <w:p>
            <w:pPr>
              <w:spacing w:before="0" w:after="0" w:line="240" w:lineRule="auto"/>
            </w:pPr>
            <w:r>
              <w:t>Brandabschnitte</w:t>
            </w:r>
          </w:p>
        </w:tc>
        <w:tc>
          <w:p>
            <w:pPr>
              <w:spacing w:before="0" w:after="0" w:line="240" w:lineRule="auto"/>
            </w:pPr>
            <w:r>
              <w:t>Verdacht auf Brandschutzplatte etc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63417038" name="84c40f20-2a7f-11f0-baeb-e51fd80052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6948551" name="84c40f20-2a7f-11f0-baeb-e51fd800529d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2493729" name="60e8c260-2a81-11f0-a615-c78c789d21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7068952" name="60e8c260-2a81-11f0-a615-c78c789d21e0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83869690" name="b11b75c0-2a81-11f0-b0f8-77c46d8a7e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4655399" name="b11b75c0-2a81-11f0-b0f8-77c46d8a7e96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4100252" name="cf61d3f0-2a84-11f0-bda7-2f7bb86833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8141228" name="cf61d3f0-2a84-11f0-bda7-2f7bb86833e2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FCKW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bleihaltige Elektroisolationsrohre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84149029" name="fdb83120-2a81-11f0-b01f-15b3a1043e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2010823" name="fdb83120-2a81-11f0-b01f-15b3a1043ec1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Blei 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Kühlzellendämmung</w:t>
            </w:r>
          </w:p>
        </w:tc>
        <w:tc>
          <w:p>
            <w:pPr>
              <w:spacing w:before="0" w:after="0" w:line="240" w:lineRule="auto"/>
            </w:pPr>
            <w:r>
              <w:t>Verdacht auf FCKW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12711021" name="a72d94b0-2a83-11f0-8912-19277c0986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89284" name="a72d94b0-2a83-11f0-8912-19277c0986bc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FCKW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Belmont</w:t>
            </w:r>
          </w:p>
          <w:p>
            <w:pPr>
              <w:spacing w:before="0" w:after="0" w:line="240" w:lineRule="auto"/>
            </w:pPr>
            <w:r>
              <w:t>2004</w:t>
            </w:r>
          </w:p>
        </w:tc>
        <w:tc>
          <w:p>
            <w:pPr>
              <w:spacing w:before="0" w:after="0" w:line="240" w:lineRule="auto"/>
            </w:pPr>
            <w:r>
              <w:t>ganzes Zimmer 2004</w:t>
            </w:r>
          </w:p>
        </w:tc>
        <w:tc>
          <w:p>
            <w:pPr>
              <w:spacing w:before="0" w:after="0" w:line="240" w:lineRule="auto"/>
            </w:pPr>
            <w:r>
              <w:t>umgebaut nach 1990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07353018" name="10cba090-2a86-11f0-922b-f536d05bf8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7077910" name="10cba090-2a86-11f0-922b-f536d05bf877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Zigarrenlounge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53358740" name="91b141f0-2a87-11f0-923c-d99a0fda4f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4905399" name="91b141f0-2a87-11f0-923c-d99a0fda4fe2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Zigarrenlounge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Verkleidungsholz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5288639" name="cbaeba30-2a88-11f0-b698-49c8949d67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982569" name="cbaeba30-2a88-11f0-b698-49c8949d6770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